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png" ContentType="image/pn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  <w:br/>
      </w:r>
      <w:r>
        <w:rPr>
          <w:b/>
          <w:bCs/>
        </w:rPr>
        <w:t>ZAŁĄCZNIK NR 2 – PROTOKÓŁ ZDAWCZO-ODBIORCZY</w:t>
      </w:r>
      <w:r>
        <w:rPr/>
        <w:br/>
        <w:br/>
        <w:t>1. Strony</w:t>
        <w:br/>
        <w:t xml:space="preserve">OSD: </w:t>
      </w:r>
      <w:r>
        <w:rPr>
          <w:rFonts w:cs="Calibri Light" w:ascii="Calibri Light" w:hAnsi="Calibri Light"/>
          <w:b/>
          <w:bCs/>
          <w:sz w:val="23"/>
          <w:szCs w:val="23"/>
        </w:rPr>
        <w:t>WnoNet Sp. z o.o.</w:t>
      </w:r>
      <w:r>
        <w:rPr>
          <w:rFonts w:cs="Calibri Light" w:ascii="Calibri Light" w:hAnsi="Calibri Light"/>
          <w:sz w:val="23"/>
          <w:szCs w:val="23"/>
        </w:rPr>
        <w:t xml:space="preserve">  z siedzibą w Wąbrzeźnie pod adresem: </w:t>
      </w:r>
      <w:r>
        <w:rPr>
          <w:rFonts w:cs="Calibri Light" w:ascii="Calibri Light" w:hAnsi="Calibri Light"/>
          <w:b/>
          <w:bCs/>
          <w:sz w:val="23"/>
          <w:szCs w:val="23"/>
        </w:rPr>
        <w:t>87-200 Wąbrzeźno ul. Macieja Rataja 6, NIP: 8781773036, KRS</w:t>
      </w:r>
      <w:r>
        <w:rPr>
          <w:rFonts w:cs="Calibri Light" w:ascii="Calibri Light" w:hAnsi="Calibri Light"/>
          <w:sz w:val="23"/>
          <w:szCs w:val="23"/>
        </w:rPr>
        <w:t xml:space="preserve">: </w:t>
      </w:r>
      <w:r>
        <w:rPr>
          <w:rFonts w:cs="Calibri Light" w:ascii="Calibri Light" w:hAnsi="Calibri Light"/>
          <w:b/>
          <w:bCs/>
          <w:sz w:val="23"/>
          <w:szCs w:val="23"/>
        </w:rPr>
        <w:t>0001169293</w:t>
      </w:r>
      <w:r>
        <w:rPr/>
        <w:br/>
      </w:r>
    </w:p>
    <w:p>
      <w:pPr>
        <w:pStyle w:val="Normal"/>
        <w:rPr/>
      </w:pPr>
      <w:r>
        <w:rPr/>
        <w:t>OK: _______________________________</w:t>
      </w:r>
    </w:p>
    <w:p>
      <w:pPr>
        <w:pStyle w:val="Normal"/>
        <w:rPr/>
      </w:pPr>
      <w:r>
        <w:rPr/>
        <w:t>____________________________________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  <w:t>____________________________________</w:t>
        <w:br/>
        <w:br/>
        <w:t>2. Przedmiot Protokołu</w:t>
        <w:br/>
        <w:t>Przekazanie do eksploatacji usługi BSA uruchomionej na PA: _______________________________</w:t>
        <w:br/>
        <w:t>Data uruchomienia: _______________________________</w:t>
        <w:br/>
        <w:br/>
        <w:t>3. Zakres Testów</w:t>
        <w:br/>
        <w:t>- Sprawdzenie dostępności usługi: POZYTYWNE / NEGATYWNE</w:t>
        <w:br/>
        <w:t>- Sprawdzenie zgodności parametrów z Zamówieniem: POZYTYWNE / NEGATYWNE</w:t>
        <w:br/>
        <w:br/>
        <w:t>4. Uwagi</w:t>
        <w:br/>
        <w:t>______________________________________________________________________________</w:t>
        <w:br/>
        <w:br/>
        <w:t>5. Postanowienia końcowe</w:t>
        <w:br/>
        <w:t>Z dniem podpisania niniejszego Protokołu usługa uznana jest za uruchomioną i podlega rozliczeniom.</w:t>
        <w:br/>
        <w:br/>
        <w:t>Podpis OSD: _______________________________    Data: ____________</w:t>
        <w:br/>
        <w:t>Podpis OK:  _______________________________    Data: ____________</w:t>
        <w:br/>
      </w:r>
    </w:p>
    <w:sectPr>
      <w:headerReference w:type="default" r:id="rId2"/>
      <w:type w:val="nextPage"/>
      <w:pgSz w:w="12240" w:h="15840"/>
      <w:pgMar w:left="1800" w:right="1800" w:gutter="0" w:header="720" w:top="144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mbria">
    <w:charset w:val="ee"/>
    <w:family w:val="roman"/>
    <w:pitch w:val="variable"/>
  </w:font>
  <w:font w:name="Calibri">
    <w:charset w:val="ee"/>
    <w:family w:val="roman"/>
    <w:pitch w:val="variable"/>
  </w:font>
  <w:font w:name="Courier">
    <w:altName w:val="Courier New"/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Calibri Light">
    <w:charset w:val="ee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drawing>
        <wp:anchor behindDoc="1" distT="0" distB="0" distL="114300" distR="114300" simplePos="0" locked="0" layoutInCell="0" allowOverlap="1" relativeHeight="2">
          <wp:simplePos x="0" y="0"/>
          <wp:positionH relativeFrom="column">
            <wp:posOffset>-519430</wp:posOffset>
          </wp:positionH>
          <wp:positionV relativeFrom="paragraph">
            <wp:posOffset>-154305</wp:posOffset>
          </wp:positionV>
          <wp:extent cx="6087745" cy="579755"/>
          <wp:effectExtent l="0" t="0" r="0" b="0"/>
          <wp:wrapTopAndBottom/>
          <wp:docPr id="1" name="Obraz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087745" cy="5797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w:t xml:space="preserve"> 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en-US" w:eastAsia="ja-JP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mbria" w:hAnsi="Cambria" w:eastAsia="ＭＳ 明朝" w:cs="" w:asciiTheme="minorHAnsi" w:cstheme="minorBidi" w:eastAsiaTheme="minorEastAsia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c693f"/>
    <w:pPr>
      <w:widowControl/>
      <w:bidi w:val="0"/>
      <w:spacing w:lineRule="auto" w:line="276" w:before="0" w:after="200"/>
      <w:jc w:val="left"/>
    </w:pPr>
    <w:rPr>
      <w:rFonts w:ascii="Cambria" w:hAnsi="Cambria" w:eastAsia="ＭＳ 明朝" w:cs="" w:asciiTheme="minorHAnsi" w:cstheme="minorBidi" w:eastAsiaTheme="minorEastAsia" w:hAnsiTheme="minorHAnsi"/>
      <w:color w:val="auto"/>
      <w:kern w:val="0"/>
      <w:sz w:val="22"/>
      <w:szCs w:val="22"/>
      <w:lang w:val="en-US" w:eastAsia="en-US" w:bidi="ar-SA"/>
    </w:rPr>
  </w:style>
  <w:style w:type="paragraph" w:styleId="Heading1">
    <w:name w:val="Heading 1"/>
    <w:basedOn w:val="Normal"/>
    <w:next w:val="Normal"/>
    <w:link w:val="Nagwek1Znak"/>
    <w:uiPriority w:val="9"/>
    <w:qFormat/>
    <w:rsid w:val="00fc693f"/>
    <w:pPr>
      <w:keepNext w:val="true"/>
      <w:keepLines/>
      <w:spacing w:before="480" w:after="0"/>
      <w:outlineLvl w:val="0"/>
    </w:pPr>
    <w:rPr>
      <w:rFonts w:ascii="Calibri" w:hAnsi="Calibri" w:eastAsia="ＭＳ ゴシック" w:cs=""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type="paragraph" w:styleId="Heading2">
    <w:name w:val="Heading 2"/>
    <w:basedOn w:val="Normal"/>
    <w:next w:val="Normal"/>
    <w:link w:val="Nagwek2Znak"/>
    <w:uiPriority w:val="9"/>
    <w:unhideWhenUsed/>
    <w:qFormat/>
    <w:rsid w:val="00fc693f"/>
    <w:pPr>
      <w:keepNext w:val="true"/>
      <w:keepLines/>
      <w:spacing w:before="200" w:after="0"/>
      <w:outlineLvl w:val="1"/>
    </w:pPr>
    <w:rPr>
      <w:rFonts w:ascii="Calibri" w:hAnsi="Calibri" w:eastAsia="ＭＳ ゴシック" w:cs=""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type="paragraph" w:styleId="Heading3">
    <w:name w:val="Heading 3"/>
    <w:basedOn w:val="Normal"/>
    <w:next w:val="Normal"/>
    <w:link w:val="Nagwek3Znak"/>
    <w:uiPriority w:val="9"/>
    <w:unhideWhenUsed/>
    <w:qFormat/>
    <w:rsid w:val="00fc693f"/>
    <w:pPr>
      <w:keepNext w:val="true"/>
      <w:keepLines/>
      <w:spacing w:before="200" w:after="0"/>
      <w:outlineLvl w:val="2"/>
    </w:pPr>
    <w:rPr>
      <w:rFonts w:ascii="Calibri" w:hAnsi="Calibri" w:eastAsia="ＭＳ ゴシック" w:cs="" w:asciiTheme="majorHAnsi" w:cstheme="majorBidi" w:eastAsiaTheme="majorEastAsia" w:hAnsiTheme="majorHAnsi"/>
      <w:b/>
      <w:bCs/>
      <w:color w:themeColor="accent1" w:val="4F81BD"/>
    </w:rPr>
  </w:style>
  <w:style w:type="paragraph" w:styleId="Heading4">
    <w:name w:val="Heading 4"/>
    <w:basedOn w:val="Normal"/>
    <w:next w:val="Normal"/>
    <w:link w:val="Nagwek4Znak"/>
    <w:uiPriority w:val="9"/>
    <w:semiHidden/>
    <w:unhideWhenUsed/>
    <w:qFormat/>
    <w:rsid w:val="00fc693f"/>
    <w:pPr>
      <w:keepNext w:val="true"/>
      <w:keepLines/>
      <w:spacing w:before="200" w:after="0"/>
      <w:outlineLvl w:val="3"/>
    </w:pPr>
    <w:rPr>
      <w:rFonts w:ascii="Calibri" w:hAnsi="Calibri" w:eastAsia="ＭＳ ゴシック" w:cs="" w:asciiTheme="majorHAnsi" w:cstheme="majorBidi" w:eastAsiaTheme="majorEastAsia" w:hAnsiTheme="majorHAnsi"/>
      <w:b/>
      <w:bCs/>
      <w:i/>
      <w:iCs/>
      <w:color w:themeColor="accent1" w:val="4F81BD"/>
    </w:rPr>
  </w:style>
  <w:style w:type="paragraph" w:styleId="Heading5">
    <w:name w:val="Heading 5"/>
    <w:basedOn w:val="Normal"/>
    <w:next w:val="Normal"/>
    <w:link w:val="Nagwek5Znak"/>
    <w:uiPriority w:val="9"/>
    <w:semiHidden/>
    <w:unhideWhenUsed/>
    <w:qFormat/>
    <w:rsid w:val="00fc693f"/>
    <w:pPr>
      <w:keepNext w:val="true"/>
      <w:keepLines/>
      <w:spacing w:before="200" w:after="0"/>
      <w:outlineLvl w:val="4"/>
    </w:pPr>
    <w:rPr>
      <w:rFonts w:ascii="Calibri" w:hAnsi="Calibri" w:eastAsia="ＭＳ ゴシック" w:cs="" w:asciiTheme="majorHAnsi" w:cstheme="majorBidi" w:eastAsiaTheme="majorEastAsia" w:hAnsiTheme="majorHAnsi"/>
      <w:color w:themeColor="accent1" w:themeShade="7f" w:val="243F60"/>
    </w:rPr>
  </w:style>
  <w:style w:type="paragraph" w:styleId="Heading6">
    <w:name w:val="Heading 6"/>
    <w:basedOn w:val="Normal"/>
    <w:next w:val="Normal"/>
    <w:link w:val="Nagwek6Znak"/>
    <w:uiPriority w:val="9"/>
    <w:semiHidden/>
    <w:unhideWhenUsed/>
    <w:qFormat/>
    <w:rsid w:val="00fc693f"/>
    <w:pPr>
      <w:keepNext w:val="true"/>
      <w:keepLines/>
      <w:spacing w:before="200" w:after="0"/>
      <w:outlineLvl w:val="5"/>
    </w:pPr>
    <w:rPr>
      <w:rFonts w:ascii="Calibri" w:hAnsi="Calibri" w:eastAsia="ＭＳ ゴシック" w:cs="" w:asciiTheme="majorHAnsi" w:cstheme="majorBidi" w:eastAsiaTheme="majorEastAsia" w:hAnsiTheme="majorHAnsi"/>
      <w:i/>
      <w:iCs/>
      <w:color w:themeColor="accent1" w:themeShade="7f" w:val="243F60"/>
    </w:rPr>
  </w:style>
  <w:style w:type="paragraph" w:styleId="Heading7">
    <w:name w:val="Heading 7"/>
    <w:basedOn w:val="Normal"/>
    <w:next w:val="Normal"/>
    <w:link w:val="Nagwek7Znak"/>
    <w:uiPriority w:val="9"/>
    <w:semiHidden/>
    <w:unhideWhenUsed/>
    <w:qFormat/>
    <w:rsid w:val="00fc693f"/>
    <w:pPr>
      <w:keepNext w:val="true"/>
      <w:keepLines/>
      <w:spacing w:before="200" w:after="0"/>
      <w:outlineLvl w:val="6"/>
    </w:pPr>
    <w:rPr>
      <w:rFonts w:ascii="Calibri" w:hAnsi="Calibri" w:eastAsia="ＭＳ ゴシック" w:cs="" w:asciiTheme="majorHAnsi" w:cstheme="majorBidi" w:eastAsiaTheme="majorEastAsia" w:hAnsiTheme="majorHAnsi"/>
      <w:i/>
      <w:iCs/>
      <w:color w:themeColor="text1" w:themeTint="bf" w:val="404040"/>
    </w:rPr>
  </w:style>
  <w:style w:type="paragraph" w:styleId="Heading8">
    <w:name w:val="Heading 8"/>
    <w:basedOn w:val="Normal"/>
    <w:next w:val="Normal"/>
    <w:link w:val="Nagwek8Znak"/>
    <w:uiPriority w:val="9"/>
    <w:semiHidden/>
    <w:unhideWhenUsed/>
    <w:qFormat/>
    <w:rsid w:val="00fc693f"/>
    <w:pPr>
      <w:keepNext w:val="true"/>
      <w:keepLines/>
      <w:spacing w:before="200" w:after="0"/>
      <w:outlineLvl w:val="7"/>
    </w:pPr>
    <w:rPr>
      <w:rFonts w:ascii="Calibri" w:hAnsi="Calibri" w:eastAsia="ＭＳ ゴシック" w:cs="" w:asciiTheme="majorHAnsi" w:cstheme="majorBidi" w:eastAsiaTheme="majorEastAsia" w:hAnsiTheme="majorHAnsi"/>
      <w:color w:themeColor="accent1" w:val="4F81BD"/>
      <w:sz w:val="20"/>
      <w:szCs w:val="20"/>
    </w:rPr>
  </w:style>
  <w:style w:type="paragraph" w:styleId="Heading9">
    <w:name w:val="Heading 9"/>
    <w:basedOn w:val="Normal"/>
    <w:next w:val="Normal"/>
    <w:link w:val="Nagwek9Znak"/>
    <w:uiPriority w:val="9"/>
    <w:semiHidden/>
    <w:unhideWhenUsed/>
    <w:qFormat/>
    <w:rsid w:val="00fc693f"/>
    <w:pPr>
      <w:keepNext w:val="true"/>
      <w:keepLines/>
      <w:spacing w:before="200" w:after="0"/>
      <w:outlineLvl w:val="8"/>
    </w:pPr>
    <w:rPr>
      <w:rFonts w:ascii="Calibri" w:hAnsi="Calibri" w:eastAsia="ＭＳ ゴシック" w:cs=""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uiPriority w:val="99"/>
    <w:qFormat/>
    <w:rsid w:val="00e618bf"/>
    <w:rPr/>
  </w:style>
  <w:style w:type="character" w:styleId="StopkaZnak" w:customStyle="1">
    <w:name w:val="Stopka Znak"/>
    <w:basedOn w:val="DefaultParagraphFont"/>
    <w:uiPriority w:val="99"/>
    <w:qFormat/>
    <w:rsid w:val="00e618bf"/>
    <w:rPr/>
  </w:style>
  <w:style w:type="character" w:styleId="Nagwek1Znak" w:customStyle="1">
    <w:name w:val="Nagłówek 1 Znak"/>
    <w:basedOn w:val="DefaultParagraphFont"/>
    <w:uiPriority w:val="9"/>
    <w:qFormat/>
    <w:rsid w:val="00fc693f"/>
    <w:rPr>
      <w:rFonts w:ascii="Calibri" w:hAnsi="Calibri" w:eastAsia="ＭＳ ゴシック" w:cs=""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type="character" w:styleId="Nagwek2Znak" w:customStyle="1">
    <w:name w:val="Nagłówek 2 Znak"/>
    <w:basedOn w:val="DefaultParagraphFont"/>
    <w:uiPriority w:val="9"/>
    <w:qFormat/>
    <w:rsid w:val="00fc693f"/>
    <w:rPr>
      <w:rFonts w:ascii="Calibri" w:hAnsi="Calibri" w:eastAsia="ＭＳ ゴシック" w:cs=""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type="character" w:styleId="Nagwek3Znak" w:customStyle="1">
    <w:name w:val="Nagłówek 3 Znak"/>
    <w:basedOn w:val="DefaultParagraphFont"/>
    <w:uiPriority w:val="9"/>
    <w:qFormat/>
    <w:rsid w:val="00fc693f"/>
    <w:rPr>
      <w:rFonts w:ascii="Calibri" w:hAnsi="Calibri" w:eastAsia="ＭＳ ゴシック" w:cs="" w:asciiTheme="majorHAnsi" w:cstheme="majorBidi" w:eastAsiaTheme="majorEastAsia" w:hAnsiTheme="majorHAnsi"/>
      <w:b/>
      <w:bCs/>
      <w:color w:themeColor="accent1" w:val="4F81BD"/>
    </w:rPr>
  </w:style>
  <w:style w:type="character" w:styleId="TytuZnak" w:customStyle="1">
    <w:name w:val="Tytuł Znak"/>
    <w:basedOn w:val="DefaultParagraphFont"/>
    <w:uiPriority w:val="10"/>
    <w:qFormat/>
    <w:rsid w:val="00fc693f"/>
    <w:rPr>
      <w:rFonts w:ascii="Calibri" w:hAnsi="Calibri" w:eastAsia="ＭＳ ゴシック" w:cs="" w:asciiTheme="majorHAnsi" w:cstheme="majorBidi" w:eastAsiaTheme="majorEastAsia" w:hAnsiTheme="majorHAnsi"/>
      <w:color w:themeColor="text2" w:themeShade="bf" w:val="17365D"/>
      <w:spacing w:val="5"/>
      <w:kern w:val="2"/>
      <w:sz w:val="52"/>
      <w:szCs w:val="52"/>
    </w:rPr>
  </w:style>
  <w:style w:type="character" w:styleId="PodtytuZnak" w:customStyle="1">
    <w:name w:val="Podtytuł Znak"/>
    <w:basedOn w:val="DefaultParagraphFont"/>
    <w:uiPriority w:val="11"/>
    <w:qFormat/>
    <w:rsid w:val="00fc693f"/>
    <w:rPr>
      <w:rFonts w:ascii="Calibri" w:hAnsi="Calibri" w:eastAsia="ＭＳ ゴシック" w:cs=""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type="character" w:styleId="TekstpodstawowyZnak" w:customStyle="1">
    <w:name w:val="Tekst podstawowy Znak"/>
    <w:basedOn w:val="DefaultParagraphFont"/>
    <w:uiPriority w:val="99"/>
    <w:qFormat/>
    <w:rsid w:val="00aa1d8d"/>
    <w:rPr/>
  </w:style>
  <w:style w:type="character" w:styleId="Tekstpodstawowy2Znak" w:customStyle="1">
    <w:name w:val="Tekst podstawowy 2 Znak"/>
    <w:basedOn w:val="DefaultParagraphFont"/>
    <w:link w:val="BodyText2"/>
    <w:uiPriority w:val="99"/>
    <w:qFormat/>
    <w:rsid w:val="00aa1d8d"/>
    <w:rPr/>
  </w:style>
  <w:style w:type="character" w:styleId="Tekstpodstawowy3Znak" w:customStyle="1">
    <w:name w:val="Tekst podstawowy 3 Znak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styleId="TekstmakraZnak" w:customStyle="1">
    <w:name w:val="Tekst makra Znak"/>
    <w:basedOn w:val="DefaultParagraphFont"/>
    <w:link w:val="Macro"/>
    <w:uiPriority w:val="99"/>
    <w:qFormat/>
    <w:rsid w:val="0029639d"/>
    <w:rPr>
      <w:rFonts w:ascii="Courier" w:hAnsi="Courier"/>
      <w:sz w:val="20"/>
      <w:szCs w:val="20"/>
    </w:rPr>
  </w:style>
  <w:style w:type="character" w:styleId="CytatZnak" w:customStyle="1">
    <w:name w:val="Cytat Znak"/>
    <w:basedOn w:val="DefaultParagraphFont"/>
    <w:link w:val="Quote"/>
    <w:uiPriority w:val="29"/>
    <w:qFormat/>
    <w:rsid w:val="00fc693f"/>
    <w:rPr>
      <w:i/>
      <w:iCs/>
      <w:color w:themeColor="text1" w:val="000000"/>
    </w:rPr>
  </w:style>
  <w:style w:type="character" w:styleId="Nagwek4Znak" w:customStyle="1">
    <w:name w:val="Nagłówek 4 Znak"/>
    <w:basedOn w:val="DefaultParagraphFont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b/>
      <w:bCs/>
      <w:i/>
      <w:iCs/>
      <w:color w:themeColor="accent1" w:val="4F81BD"/>
    </w:rPr>
  </w:style>
  <w:style w:type="character" w:styleId="Nagwek5Znak" w:customStyle="1">
    <w:name w:val="Nagłówek 5 Znak"/>
    <w:basedOn w:val="DefaultParagraphFont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color w:themeColor="accent1" w:themeShade="7f" w:val="243F60"/>
    </w:rPr>
  </w:style>
  <w:style w:type="character" w:styleId="Nagwek6Znak" w:customStyle="1">
    <w:name w:val="Nagłówek 6 Znak"/>
    <w:basedOn w:val="DefaultParagraphFont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i/>
      <w:iCs/>
      <w:color w:themeColor="accent1" w:themeShade="7f" w:val="243F60"/>
    </w:rPr>
  </w:style>
  <w:style w:type="character" w:styleId="Nagwek7Znak" w:customStyle="1">
    <w:name w:val="Nagłówek 7 Znak"/>
    <w:basedOn w:val="DefaultParagraphFont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i/>
      <w:iCs/>
      <w:color w:themeColor="text1" w:themeTint="bf" w:val="404040"/>
    </w:rPr>
  </w:style>
  <w:style w:type="character" w:styleId="Nagwek8Znak" w:customStyle="1">
    <w:name w:val="Nagłówek 8 Znak"/>
    <w:basedOn w:val="DefaultParagraphFont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color w:themeColor="accent1" w:val="4F81BD"/>
      <w:sz w:val="20"/>
      <w:szCs w:val="20"/>
    </w:rPr>
  </w:style>
  <w:style w:type="character" w:styleId="Nagwek9Znak" w:customStyle="1">
    <w:name w:val="Nagłówek 9 Znak"/>
    <w:basedOn w:val="DefaultParagraphFont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styleId="CytatintensywnyZnak" w:customStyle="1">
    <w:name w:val="Cytat intensywny Znak"/>
    <w:basedOn w:val="DefaultParagraphFont"/>
    <w:link w:val="IntenseQuote"/>
    <w:uiPriority w:val="30"/>
    <w:qFormat/>
    <w:rsid w:val="00fc693f"/>
    <w:rPr>
      <w:b/>
      <w:bCs/>
      <w:i/>
      <w:iCs/>
      <w:color w:themeColor="accent1" w:val="4F81BD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themeColor="text1" w:themeTint="7f" w:val="808080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themeColor="accent1" w:val="4F81BD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themeColor="accent2" w:val="C0504D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themeColor="accent2" w:val="C0504D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TekstpodstawowyZnak"/>
    <w:uiPriority w:val="99"/>
    <w:unhideWhenUsed/>
    <w:rsid w:val="00aa1d8d"/>
    <w:pPr>
      <w:spacing w:before="0" w:after="120"/>
    </w:pPr>
    <w:rPr/>
  </w:style>
  <w:style w:type="paragraph" w:styleId="List">
    <w:name w:val="List"/>
    <w:basedOn w:val="Normal"/>
    <w:uiPriority w:val="99"/>
    <w:unhideWhenUsed/>
    <w:rsid w:val="00aa1d8d"/>
    <w:pPr>
      <w:spacing w:before="0" w:after="200"/>
      <w:ind w:hanging="360" w:left="360"/>
      <w:contextualSpacing/>
    </w:pPr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link w:val="NagwekZnak"/>
    <w:uiPriority w:val="99"/>
    <w:unhideWhenUsed/>
    <w:rsid w:val="00e618bf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opkaZnak"/>
    <w:uiPriority w:val="99"/>
    <w:unhideWhenUsed/>
    <w:rsid w:val="00e618bf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NoSpacing">
    <w:name w:val="No Spacing"/>
    <w:uiPriority w:val="1"/>
    <w:qFormat/>
    <w:rsid w:val="00fc693f"/>
    <w:pPr>
      <w:widowControl/>
      <w:bidi w:val="0"/>
      <w:spacing w:lineRule="auto" w:line="240" w:before="0" w:after="0"/>
      <w:jc w:val="left"/>
    </w:pPr>
    <w:rPr>
      <w:rFonts w:ascii="Cambria" w:hAnsi="Cambria" w:eastAsia="ＭＳ 明朝" w:cs="" w:asciiTheme="minorHAnsi" w:cstheme="minorBidi" w:eastAsiaTheme="minorEastAsia" w:hAnsiTheme="minorHAnsi"/>
      <w:color w:val="auto"/>
      <w:kern w:val="0"/>
      <w:sz w:val="22"/>
      <w:szCs w:val="22"/>
      <w:lang w:val="en-US" w:eastAsia="en-US" w:bidi="ar-SA"/>
    </w:rPr>
  </w:style>
  <w:style w:type="paragraph" w:styleId="Title">
    <w:name w:val="Title"/>
    <w:basedOn w:val="Normal"/>
    <w:next w:val="Normal"/>
    <w:link w:val="TytuZnak"/>
    <w:uiPriority w:val="10"/>
    <w:qFormat/>
    <w:rsid w:val="00fc693f"/>
    <w:pPr>
      <w:pBdr>
        <w:bottom w:val="single" w:sz="8" w:space="4" w:color="4F81BD" w:themeColor="accent1"/>
      </w:pBdr>
      <w:spacing w:lineRule="auto" w:line="240" w:before="0" w:after="300"/>
      <w:contextualSpacing/>
    </w:pPr>
    <w:rPr>
      <w:rFonts w:ascii="Calibri" w:hAnsi="Calibri" w:eastAsia="ＭＳ ゴシック" w:cs="" w:asciiTheme="majorHAnsi" w:cstheme="majorBidi" w:eastAsiaTheme="majorEastAsia" w:hAnsiTheme="majorHAnsi"/>
      <w:color w:themeColor="text2" w:themeShade="bf" w:val="17365D"/>
      <w:spacing w:val="5"/>
      <w:kern w:val="2"/>
      <w:sz w:val="52"/>
      <w:szCs w:val="52"/>
    </w:rPr>
  </w:style>
  <w:style w:type="paragraph" w:styleId="Subtitle">
    <w:name w:val="Subtitle"/>
    <w:basedOn w:val="Normal"/>
    <w:next w:val="Normal"/>
    <w:link w:val="PodtytuZnak"/>
    <w:uiPriority w:val="11"/>
    <w:qFormat/>
    <w:rsid w:val="00fc693f"/>
    <w:pPr/>
    <w:rPr>
      <w:rFonts w:ascii="Calibri" w:hAnsi="Calibri" w:eastAsia="ＭＳ ゴシック" w:cs=""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spacing w:before="0" w:after="200"/>
      <w:ind w:left="720"/>
      <w:contextualSpacing/>
    </w:pPr>
    <w:rPr/>
  </w:style>
  <w:style w:type="paragraph" w:styleId="BodyText2">
    <w:name w:val="Body Text 2"/>
    <w:basedOn w:val="Normal"/>
    <w:link w:val="Tekstpodstawowy2Znak"/>
    <w:uiPriority w:val="99"/>
    <w:unhideWhenUsed/>
    <w:qFormat/>
    <w:rsid w:val="00aa1d8d"/>
    <w:pPr>
      <w:spacing w:lineRule="auto" w:line="480" w:before="0" w:after="120"/>
    </w:pPr>
    <w:rPr/>
  </w:style>
  <w:style w:type="paragraph" w:styleId="BodyText3">
    <w:name w:val="Body Text 3"/>
    <w:basedOn w:val="Normal"/>
    <w:link w:val="Tekstpodstawowy3Znak"/>
    <w:uiPriority w:val="99"/>
    <w:unhideWhenUsed/>
    <w:qFormat/>
    <w:rsid w:val="00aa1d8d"/>
    <w:pPr>
      <w:spacing w:before="0" w:after="120"/>
    </w:pPr>
    <w:rPr>
      <w:sz w:val="16"/>
      <w:szCs w:val="16"/>
    </w:rPr>
  </w:style>
  <w:style w:type="paragraph" w:styleId="List2">
    <w:name w:val="List 2"/>
    <w:basedOn w:val="Normal"/>
    <w:uiPriority w:val="99"/>
    <w:unhideWhenUsed/>
    <w:qFormat/>
    <w:rsid w:val="00326f90"/>
    <w:pPr>
      <w:spacing w:before="0" w:after="200"/>
      <w:ind w:hanging="360" w:left="720"/>
      <w:contextualSpacing/>
    </w:pPr>
    <w:rPr/>
  </w:style>
  <w:style w:type="paragraph" w:styleId="List3">
    <w:name w:val="List 3"/>
    <w:basedOn w:val="Normal"/>
    <w:uiPriority w:val="99"/>
    <w:unhideWhenUsed/>
    <w:qFormat/>
    <w:rsid w:val="00326f90"/>
    <w:pPr>
      <w:spacing w:before="0" w:after="200"/>
      <w:ind w:hanging="360" w:left="1080"/>
      <w:contextualSpacing/>
    </w:pPr>
    <w:rPr/>
  </w:style>
  <w:style w:type="paragraph" w:styleId="ListBullet">
    <w:name w:val="List Bullet"/>
    <w:basedOn w:val="Normal"/>
    <w:uiPriority w:val="99"/>
    <w:unhideWhenUsed/>
    <w:rsid w:val="00326f90"/>
    <w:pPr>
      <w:numPr>
        <w:ilvl w:val="0"/>
        <w:numId w:val="1"/>
      </w:numPr>
      <w:spacing w:before="0" w:after="200"/>
      <w:contextualSpacing/>
    </w:pPr>
    <w:rPr/>
  </w:style>
  <w:style w:type="paragraph" w:styleId="ListBullet2">
    <w:name w:val="List Bullet 2"/>
    <w:basedOn w:val="Normal"/>
    <w:uiPriority w:val="99"/>
    <w:unhideWhenUsed/>
    <w:rsid w:val="00326f90"/>
    <w:pPr>
      <w:numPr>
        <w:ilvl w:val="0"/>
        <w:numId w:val="2"/>
      </w:numPr>
      <w:spacing w:before="0" w:after="200"/>
      <w:contextualSpacing/>
    </w:pPr>
    <w:rPr/>
  </w:style>
  <w:style w:type="paragraph" w:styleId="ListBullet3">
    <w:name w:val="List Bullet 3"/>
    <w:basedOn w:val="Normal"/>
    <w:uiPriority w:val="99"/>
    <w:unhideWhenUsed/>
    <w:rsid w:val="00326f90"/>
    <w:pPr>
      <w:numPr>
        <w:ilvl w:val="0"/>
        <w:numId w:val="3"/>
      </w:numPr>
      <w:spacing w:before="0" w:after="200"/>
      <w:contextualSpacing/>
    </w:pPr>
    <w:rPr/>
  </w:style>
  <w:style w:type="paragraph" w:styleId="ListNumber">
    <w:name w:val="List Number"/>
    <w:basedOn w:val="Normal"/>
    <w:uiPriority w:val="99"/>
    <w:unhideWhenUsed/>
    <w:rsid w:val="00326f90"/>
    <w:pPr>
      <w:numPr>
        <w:ilvl w:val="0"/>
        <w:numId w:val="4"/>
      </w:numPr>
      <w:spacing w:before="0" w:after="200"/>
      <w:contextualSpacing/>
    </w:pPr>
    <w:rPr/>
  </w:style>
  <w:style w:type="paragraph" w:styleId="ListNumber2">
    <w:name w:val="List Number 2"/>
    <w:basedOn w:val="Normal"/>
    <w:uiPriority w:val="99"/>
    <w:unhideWhenUsed/>
    <w:rsid w:val="0029639d"/>
    <w:pPr>
      <w:numPr>
        <w:ilvl w:val="0"/>
        <w:numId w:val="5"/>
      </w:numPr>
      <w:spacing w:before="0" w:after="200"/>
      <w:contextualSpacing/>
    </w:pPr>
    <w:rPr/>
  </w:style>
  <w:style w:type="paragraph" w:styleId="ListNumber3">
    <w:name w:val="List Number 3"/>
    <w:basedOn w:val="Normal"/>
    <w:uiPriority w:val="99"/>
    <w:unhideWhenUsed/>
    <w:rsid w:val="0029639d"/>
    <w:pPr>
      <w:numPr>
        <w:ilvl w:val="0"/>
        <w:numId w:val="6"/>
      </w:numPr>
      <w:spacing w:before="0" w:after="200"/>
      <w:contextualSpacing/>
    </w:pPr>
    <w:rPr/>
  </w:style>
  <w:style w:type="paragraph" w:styleId="ListContinue">
    <w:name w:val="List Continue"/>
    <w:basedOn w:val="Normal"/>
    <w:uiPriority w:val="99"/>
    <w:unhideWhenUsed/>
    <w:rsid w:val="0029639d"/>
    <w:pPr>
      <w:spacing w:before="0" w:after="120"/>
      <w:ind w:left="360"/>
      <w:contextualSpacing/>
    </w:pPr>
    <w:rPr/>
  </w:style>
  <w:style w:type="paragraph" w:styleId="ListContinue2">
    <w:name w:val="List Continue 2"/>
    <w:basedOn w:val="Normal"/>
    <w:uiPriority w:val="99"/>
    <w:unhideWhenUsed/>
    <w:rsid w:val="0029639d"/>
    <w:pPr>
      <w:spacing w:before="0" w:after="120"/>
      <w:ind w:left="720"/>
      <w:contextualSpacing/>
    </w:pPr>
    <w:rPr/>
  </w:style>
  <w:style w:type="paragraph" w:styleId="ListContinue3">
    <w:name w:val="List Continue 3"/>
    <w:basedOn w:val="Normal"/>
    <w:uiPriority w:val="99"/>
    <w:unhideWhenUsed/>
    <w:rsid w:val="0029639d"/>
    <w:pPr>
      <w:spacing w:before="0" w:after="120"/>
      <w:ind w:left="1080"/>
      <w:contextualSpacing/>
    </w:pPr>
    <w:rPr/>
  </w:style>
  <w:style w:type="paragraph" w:styleId="Macro">
    <w:name w:val="macro"/>
    <w:link w:val="TekstmakraZnak"/>
    <w:uiPriority w:val="99"/>
    <w:unhideWhenUsed/>
    <w:qFormat/>
    <w:rsid w:val="0029639d"/>
    <w:pPr>
      <w:widowControl/>
      <w:tabs>
        <w:tab w:val="clear" w:pos="720"/>
        <w:tab w:val="left" w:pos="576" w:leader="none"/>
        <w:tab w:val="left" w:pos="1152" w:leader="none"/>
        <w:tab w:val="left" w:pos="1728" w:leader="none"/>
        <w:tab w:val="left" w:pos="2304" w:leader="none"/>
        <w:tab w:val="left" w:pos="2880" w:leader="none"/>
        <w:tab w:val="left" w:pos="3456" w:leader="none"/>
        <w:tab w:val="left" w:pos="4032" w:leader="none"/>
      </w:tabs>
      <w:bidi w:val="0"/>
      <w:spacing w:lineRule="auto" w:line="276" w:before="0" w:after="200"/>
      <w:jc w:val="left"/>
    </w:pPr>
    <w:rPr>
      <w:rFonts w:ascii="Courier" w:hAnsi="Courier" w:eastAsia="ＭＳ 明朝" w:cs="" w:cstheme="minorBidi" w:eastAsiaTheme="minorEastAsia"/>
      <w:color w:val="auto"/>
      <w:kern w:val="0"/>
      <w:sz w:val="20"/>
      <w:szCs w:val="20"/>
      <w:lang w:val="en-US" w:eastAsia="en-US" w:bidi="ar-SA"/>
    </w:rPr>
  </w:style>
  <w:style w:type="paragraph" w:styleId="Quote">
    <w:name w:val="Quote"/>
    <w:basedOn w:val="Normal"/>
    <w:next w:val="Normal"/>
    <w:link w:val="CytatZnak"/>
    <w:uiPriority w:val="29"/>
    <w:qFormat/>
    <w:rsid w:val="00fc693f"/>
    <w:pPr/>
    <w:rPr>
      <w:i/>
      <w:iCs/>
      <w:color w:themeColor="text1" w:val="000000"/>
    </w:rPr>
  </w:style>
  <w:style w:type="paragraph" w:styleId="Caption1">
    <w:name w:val="caption1"/>
    <w:basedOn w:val="Normal"/>
    <w:next w:val="Normal"/>
    <w:uiPriority w:val="35"/>
    <w:semiHidden/>
    <w:unhideWhenUsed/>
    <w:qFormat/>
    <w:rsid w:val="00fc693f"/>
    <w:pPr>
      <w:spacing w:lineRule="auto" w:line="240"/>
    </w:pPr>
    <w:rPr>
      <w:b/>
      <w:bCs/>
      <w:color w:themeColor="accent1" w:val="4F81BD"/>
      <w:sz w:val="18"/>
      <w:szCs w:val="18"/>
    </w:rPr>
  </w:style>
  <w:style w:type="paragraph" w:styleId="IntenseQuote">
    <w:name w:val="Intense Quote"/>
    <w:basedOn w:val="Normal"/>
    <w:next w:val="Normal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themeColor="accent1" w:val="4F81BD"/>
    </w:rPr>
  </w:style>
  <w:style w:type="paragraph" w:styleId="IndexHeading">
    <w:name w:val="Index Heading"/>
    <w:basedOn w:val="Nagwek"/>
    <w:pPr/>
    <w:rPr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themeColor="text1" w:themeShade="bf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themeColor="accent1" w:themeShade="bf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themeColor="accent2" w:themeShade="bf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themeColor="accent3" w:themeShade="bf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themeColor="accent4" w:themeShade="bf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themeColor="accent5" w:themeShade="bf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themeColor="accent6" w:themeShade="bf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404040" w:themeColor="text1" w:sz="8" w:space="0"/>
          <w:left w:val="single" w:color="404040" w:themeColor="text1" w:sz="8" w:space="0"/>
          <w:bottom w:val="single" w:color="404040" w:themeColor="text1" w:sz="8" w:space="0"/>
          <w:right w:val="single" w:color="404040" w:themeColor="text1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sz="6" w:space="0"/>
          <w:left w:val="single" w:color="404040" w:themeColor="text1" w:sz="8" w:space="0"/>
          <w:bottom w:val="single" w:color="404040" w:themeColor="text1" w:sz="8" w:space="0"/>
          <w:right w:val="single" w:color="404040" w:themeColor="text1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7BA0CD" w:themeColor="accent1" w:sz="8" w:space="0"/>
          <w:left w:val="single" w:color="7BA0CD" w:themeColor="accent1" w:sz="8" w:space="0"/>
          <w:bottom w:val="single" w:color="7BA0CD" w:themeColor="accent1" w:sz="8" w:space="0"/>
          <w:right w:val="single" w:color="7BA0CD" w:themeColor="accent1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sz="6" w:space="0"/>
          <w:left w:val="single" w:color="7BA0CD" w:themeColor="accent1" w:sz="8" w:space="0"/>
          <w:bottom w:val="single" w:color="7BA0CD" w:themeColor="accent1" w:sz="8" w:space="0"/>
          <w:right w:val="single" w:color="7BA0CD" w:themeColor="accent1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CF7B79" w:themeColor="accent2" w:sz="8" w:space="0"/>
          <w:left w:val="single" w:color="CF7B79" w:themeColor="accent2" w:sz="8" w:space="0"/>
          <w:bottom w:val="single" w:color="CF7B79" w:themeColor="accent2" w:sz="8" w:space="0"/>
          <w:right w:val="single" w:color="CF7B79" w:themeColor="accent2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sz="6" w:space="0"/>
          <w:left w:val="single" w:color="CF7B79" w:themeColor="accent2" w:sz="8" w:space="0"/>
          <w:bottom w:val="single" w:color="CF7B79" w:themeColor="accent2" w:sz="8" w:space="0"/>
          <w:right w:val="single" w:color="CF7B79" w:themeColor="accent2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B3CC82" w:themeColor="accent3" w:sz="8" w:space="0"/>
          <w:left w:val="single" w:color="B3CC82" w:themeColor="accent3" w:sz="8" w:space="0"/>
          <w:bottom w:val="single" w:color="B3CC82" w:themeColor="accent3" w:sz="8" w:space="0"/>
          <w:right w:val="single" w:color="B3CC82" w:themeColor="accent3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sz="6" w:space="0"/>
          <w:left w:val="single" w:color="B3CC82" w:themeColor="accent3" w:sz="8" w:space="0"/>
          <w:bottom w:val="single" w:color="B3CC82" w:themeColor="accent3" w:sz="8" w:space="0"/>
          <w:right w:val="single" w:color="B3CC82" w:themeColor="accent3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9F8AB9" w:themeColor="accent4" w:sz="8" w:space="0"/>
          <w:left w:val="single" w:color="9F8AB9" w:themeColor="accent4" w:sz="8" w:space="0"/>
          <w:bottom w:val="single" w:color="9F8AB9" w:themeColor="accent4" w:sz="8" w:space="0"/>
          <w:right w:val="single" w:color="9F8AB9" w:themeColor="accent4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sz="6" w:space="0"/>
          <w:left w:val="single" w:color="9F8AB9" w:themeColor="accent4" w:sz="8" w:space="0"/>
          <w:bottom w:val="single" w:color="9F8AB9" w:themeColor="accent4" w:sz="8" w:space="0"/>
          <w:right w:val="single" w:color="9F8AB9" w:themeColor="accent4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78C0D4" w:themeColor="accent5" w:sz="8" w:space="0"/>
          <w:left w:val="single" w:color="78C0D4" w:themeColor="accent5" w:sz="8" w:space="0"/>
          <w:bottom w:val="single" w:color="78C0D4" w:themeColor="accent5" w:sz="8" w:space="0"/>
          <w:right w:val="single" w:color="78C0D4" w:themeColor="accent5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sz="6" w:space="0"/>
          <w:left w:val="single" w:color="78C0D4" w:themeColor="accent5" w:sz="8" w:space="0"/>
          <w:bottom w:val="single" w:color="78C0D4" w:themeColor="accent5" w:sz="8" w:space="0"/>
          <w:right w:val="single" w:color="78C0D4" w:themeColor="accent5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F9B074" w:themeColor="accent6" w:sz="8" w:space="0"/>
          <w:left w:val="single" w:color="F9B074" w:themeColor="accent6" w:sz="8" w:space="0"/>
          <w:bottom w:val="single" w:color="F9B074" w:themeColor="accent6" w:sz="8" w:space="0"/>
          <w:right w:val="single" w:color="F9B074" w:themeColor="accent6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sz="6" w:space="0"/>
          <w:left w:val="single" w:color="F9B074" w:themeColor="accent6" w:sz="8" w:space="0"/>
          <w:bottom w:val="single" w:color="F9B074" w:themeColor="accent6" w:sz="8" w:space="0"/>
          <w:right w:val="single" w:color="F9B074" w:themeColor="accent6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404040" w:themeColor="text1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7BA0CD" w:themeColor="accent1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CF7B79" w:themeColor="accent2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B3CC82" w:themeColor="accent3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9F8AB9" w:themeColor="accent4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78C0D4" w:themeColor="accent5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F9B074" w:themeColor="accent6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color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color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color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color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color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color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color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color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color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color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color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color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color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color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themeColor="text1"/>
      </w:rPr>
      <w:tblPr/>
    </w:tblStylePr>
    <w:tblStylePr w:type="nwCell">
      <w:rPr>
        <w:color w:themeColor="text1"/>
      </w:rPr>
      <w:tblPr/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themeColor="text1"/>
      </w:rPr>
      <w:tblPr/>
    </w:tblStylePr>
    <w:tblStylePr w:type="nwCell">
      <w:rPr>
        <w:color w:themeColor="text1"/>
      </w:rPr>
      <w:tblPr/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themeColor="text1"/>
      </w:rPr>
      <w:tblPr/>
    </w:tblStylePr>
    <w:tblStylePr w:type="nwCell">
      <w:rPr>
        <w:color w:themeColor="text1"/>
      </w:rPr>
      <w:tblPr/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themeColor="text1"/>
      </w:rPr>
      <w:tblPr/>
    </w:tblStylePr>
    <w:tblStylePr w:type="nwCell">
      <w:rPr>
        <w:color w:themeColor="text1"/>
      </w:rPr>
      <w:tblPr/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themeColor="text1"/>
      </w:rPr>
      <w:tblPr/>
    </w:tblStylePr>
    <w:tblStylePr w:type="nwCell">
      <w:rPr>
        <w:color w:themeColor="text1"/>
      </w:rPr>
      <w:tblPr/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themeColor="text1"/>
      </w:rPr>
      <w:tblPr/>
    </w:tblStylePr>
    <w:tblStylePr w:type="nwCell">
      <w:rPr>
        <w:color w:themeColor="text1"/>
      </w:rPr>
      <w:tblPr/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Application>LibreOffice/7.6.0.3$Windows_X86_64 LibreOffice_project/69edd8b8ebc41d00b4de3915dc82f8f0fc3b6265</Application>
  <AppVersion>15.0000</AppVersion>
  <Pages>1</Pages>
  <Words>95</Words>
  <Characters>847</Characters>
  <CharactersWithSpaces>957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dc:language>pl-PL</dc:language>
  <cp:lastModifiedBy/>
  <dcterms:modified xsi:type="dcterms:W3CDTF">2026-07-15T09:28:33Z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